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5322381" name="019f176e-b8ec-7134-b131-f3d351bb91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459712" name="019f176e-b8ec-7134-b131-f3d351bb91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0202324" name="019f176e-fcae-79b0-8403-560cf421e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587115" name="019f176e-fcae-79b0-8403-560cf421e22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 Wand/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8925755" name="019f1773-020e-7982-a025-1a56e97a2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902445" name="019f1773-020e-7982-a025-1a56e97a27b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0027795" name="019f1773-b10d-7bb8-a0d7-9715843e3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1346736" name="019f1773-b10d-7bb8-a0d7-9715843e3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7408426" name="019f1794-b3fd-7999-8788-5785cfb817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968105" name="019f1794-b3fd-7999-8788-5785cfb817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9301249" name="019f1795-1ce9-7803-9ee5-9725ac061b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2392672" name="019f1795-1ce9-7803-9ee5-9725ac061b1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27709770" name="019f17a8-e812-7855-ac39-6fb7cef2e3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1316289" name="019f17a8-e812-7855-ac39-6fb7cef2e30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6238664" name="019f17a9-380b-77da-96ee-a4964b37e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165315" name="019f17a9-380b-77da-96ee-a4964b37e88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Boden/Wand/Decke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8518629" name="019f17ad-a38e-7957-878c-fa6e9a78b5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518367" name="019f17ad-a38e-7957-878c-fa6e9a78b54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4559449" name="019f17ad-e3de-7bfd-9a36-108f7efdfb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704289" name="019f17ad-e3de-7bfd-9a36-108f7efdfb8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41367525" name="019f17ba-e7cd-7121-8f2b-8c5fea4771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9284821" name="019f17ba-e7cd-7121-8f2b-8c5fea47710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182920" name="019f17bb-5798-74ec-9540-8b4d0216e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572756" name="019f17bb-5798-74ec-9540-8b4d0216e97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68316" name="019f17bc-5879-7a56-8c5a-8615108c05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2270456" name="019f17bc-5879-7a56-8c5a-8615108c055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4266180" name="019f17bc-92dc-7d45-aab0-9e377f4df6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571128" name="019f17bc-92dc-7d45-aab0-9e377f4df6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Schlafzimmer/Wintergarten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Boden/Wand/Decke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Boden/Wand/Decke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3722355" name="019f17be-5072-7e37-8058-e21f4a6860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333865" name="019f17be-5072-7e37-8058-e21f4a68605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5705521" name="019f17be-6e64-7407-b9bb-de80336328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291198" name="019f17be-6e64-7407-b9bb-de803363280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